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Fütterungs- und Alltagsplan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Praktische Anleitung für Betreuungspersonen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Beschreiben Sie den Alltag so konkret, dass eine vertraute Person das Tier kurzfristig sicher versorgen kann. Besondere Risiken oder Verhaltensprobleme sollten ehrlich angegeben werden.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Fütterung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Futtermarke und genaue Sorte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Menge morgens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Menge mittags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Menge abends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Besondere Zubereitung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Bezugsquelle / Bestellmöglichkeit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Erlaubte Leckerchen und Ergänzungen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Unverträglichkeiten / verbotene Lebensmittel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Tagesablauf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Übliche Aufstehzeit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Fütterungszeiten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Spaziergänge / Freigang / Bewegung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Ruhe- und Schlafzeiten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Reinigung von Gehege, Stall oder Toilette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Ausstattung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Transportbox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Sicherheitsgeschirr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Maulkorb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Anhänger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Pferdetransporter erforderlich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Besondere Tragehilfe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Aufbewahrungsort der Ausrüstung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Aufbewahrungsort des Futters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Aufbewahrungsort von Leine / Geschirr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Verhalten und Sicherheit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Das mag mein Tier besonders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Davor hat mein Tier Angst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Verhalten gegenüber fremden Menschen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Verhalten gegenüber Kindern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Verhalten gegenüber anderen Tieren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Bekannte Beiß-, Kratz- oder Fluchtgefahr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Besondere Auslöser für Stress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Kommandos und Signale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Rückruf- oder Hauptsignal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Abbruchsignal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Freigabesignal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Weitere wichtige Kommandos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Weitere persönliche Hinweise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2"/>
        <w:keepNext w:val="1"/>
      </w:pPr>
      <w:r>
        <w:rPr>
          <w:rFonts w:ascii="EB Garamond" w:hAnsi="EB Garamond"/>
          <w:b/>
          <w:color w:val="2D2926"/>
          <w:sz w:val="25"/>
        </w:rPr>
        <w:t>Ort, Datum und Unterschrift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Ort und Datum</w:t>
            </w:r>
          </w:p>
        </w:tc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Unterschrift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